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png" ContentType="image/png"/>
  <Override PartName="/word/media/image2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332220" cy="194246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942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0" allowOverlap="1" relativeHeight="3">
            <wp:simplePos x="0" y="0"/>
            <wp:positionH relativeFrom="column">
              <wp:posOffset>0</wp:posOffset>
            </wp:positionH>
            <wp:positionV relativeFrom="paragraph">
              <wp:posOffset>1941830</wp:posOffset>
            </wp:positionV>
            <wp:extent cx="6332220" cy="1942465"/>
            <wp:effectExtent l="0" t="0" r="0" b="0"/>
            <wp:wrapSquare wrapText="largest"/>
            <wp:docPr id="2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942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2240" w:h="15840"/>
      <w:pgMar w:left="1134" w:right="1134" w:gutter="0" w:header="0" w:top="144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mbria">
    <w:charset w:val="01"/>
    <w:family w:val="roman"/>
    <w:pitch w:val="variable"/>
  </w:font>
  <w:font w:name="Calibri">
    <w:charset w:val="01"/>
    <w:family w:val="roman"/>
    <w:pitch w:val="variable"/>
  </w:font>
  <w:font w:name="Courier">
    <w:altName w:val="Courier New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ＭＳ 明朝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76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c693f"/>
    <w:pPr>
      <w:widowControl/>
      <w:bidi w:val="0"/>
      <w:spacing w:lineRule="auto" w:line="276" w:before="0" w:after="200"/>
      <w:jc w:val="left"/>
    </w:pPr>
    <w:rPr>
      <w:rFonts w:ascii="Cambria" w:hAnsi="Cambria" w:eastAsia="ＭＳ 明朝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 w:val="true"/>
      <w:keepLines/>
      <w:spacing w:before="480" w:after="0"/>
      <w:outlineLvl w:val="0"/>
    </w:pPr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 w:val="true"/>
      <w:keepLines/>
      <w:spacing w:before="200" w:after="0"/>
      <w:outlineLvl w:val="1"/>
    </w:pPr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 w:val="true"/>
      <w:keepLines/>
      <w:spacing w:before="200" w:after="0"/>
      <w:outlineLvl w:val="2"/>
    </w:pPr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 w:val="true"/>
      <w:keepLines/>
      <w:spacing w:before="200" w:after="0"/>
      <w:outlineLvl w:val="3"/>
    </w:pPr>
    <w:rPr>
      <w:rFonts w:ascii="Calibri" w:hAnsi="Calibri" w:eastAsia="ＭＳ ゴシック" w:cs="" w:asciiTheme="majorHAnsi" w:cstheme="majorBidi" w:eastAsiaTheme="majorEastAsia" w:hAnsiTheme="majorHAnsi"/>
      <w:b/>
      <w:bCs/>
      <w:i/>
      <w:iCs/>
      <w:color w:themeColor="accent1"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 w:val="true"/>
      <w:keepLines/>
      <w:spacing w:before="200" w:after="0"/>
      <w:outlineLvl w:val="4"/>
    </w:pPr>
    <w:rPr>
      <w:rFonts w:ascii="Calibri" w:hAnsi="Calibri" w:eastAsia="ＭＳ ゴシック" w:cs="" w:asciiTheme="majorHAnsi" w:cstheme="majorBidi" w:eastAsiaTheme="majorEastAsia" w:hAnsiTheme="majorHAnsi"/>
      <w:color w:themeColor="accent1" w:themeShade="7f"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 w:val="true"/>
      <w:keepLines/>
      <w:spacing w:before="200" w:after="0"/>
      <w:outlineLvl w:val="5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themeShade="7f"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 w:val="true"/>
      <w:keepLines/>
      <w:spacing w:before="200" w:after="0"/>
      <w:outlineLvl w:val="6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 w:val="true"/>
      <w:keepLines/>
      <w:spacing w:before="200" w:after="0"/>
      <w:outlineLvl w:val="7"/>
    </w:pPr>
    <w:rPr>
      <w:rFonts w:ascii="Calibri" w:hAnsi="Calibri" w:eastAsia="ＭＳ ゴシック" w:cs="" w:asciiTheme="majorHAnsi" w:cstheme="majorBidi" w:eastAsiaTheme="majorEastAsia" w:hAnsiTheme="majorHAnsi"/>
      <w:color w:themeColor="accent1"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 w:val="true"/>
      <w:keepLines/>
      <w:spacing w:before="200" w:after="0"/>
      <w:outlineLvl w:val="8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HeaderChar" w:customStyle="1">
    <w:name w:val="Header Char"/>
    <w:basedOn w:val="DefaultParagraphFont"/>
    <w:uiPriority w:val="99"/>
    <w:qFormat/>
    <w:rsid w:val="00e618bf"/>
    <w:rPr/>
  </w:style>
  <w:style w:type="character" w:styleId="FooterChar" w:customStyle="1">
    <w:name w:val="Footer Char"/>
    <w:basedOn w:val="DefaultParagraphFont"/>
    <w:uiPriority w:val="99"/>
    <w:qFormat/>
    <w:rsid w:val="00e618bf"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Heading2Char" w:customStyle="1">
    <w:name w:val="Heading 2 Char"/>
    <w:basedOn w:val="DefaultParagraphFont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character" w:styleId="Heading3Char" w:customStyle="1">
    <w:name w:val="Heading 3 Char"/>
    <w:basedOn w:val="DefaultParagraphFont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</w:rPr>
  </w:style>
  <w:style w:type="character" w:styleId="TitleChar" w:customStyle="1">
    <w:name w:val="Title Char"/>
    <w:basedOn w:val="DefaultParagraphFont"/>
    <w:uiPriority w:val="10"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character" w:styleId="SubtitleChar" w:customStyle="1">
    <w:name w:val="Subtitle Char"/>
    <w:basedOn w:val="DefaultParagraphFont"/>
    <w:uiPriority w:val="11"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type="character" w:styleId="BodyTextChar" w:customStyle="1">
    <w:name w:val="Body Text Char"/>
    <w:basedOn w:val="DefaultParagraphFont"/>
    <w:uiPriority w:val="99"/>
    <w:qFormat/>
    <w:rsid w:val="00aa1d8d"/>
    <w:rPr/>
  </w:style>
  <w:style w:type="character" w:styleId="BodyText2Char" w:customStyle="1">
    <w:name w:val="Body Text 2 Char"/>
    <w:basedOn w:val="DefaultParagraphFont"/>
    <w:link w:val="BodyText2"/>
    <w:uiPriority w:val="99"/>
    <w:qFormat/>
    <w:rsid w:val="00aa1d8d"/>
    <w:rPr/>
  </w:style>
  <w:style w:type="character" w:styleId="BodyText3Char" w:customStyle="1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styleId="MacroTextChar" w:customStyle="1">
    <w:name w:val="Macro Text Char"/>
    <w:basedOn w:val="DefaultParagraphFont"/>
    <w:link w:val="macro"/>
    <w:uiPriority w:val="99"/>
    <w:qFormat/>
    <w:rsid w:val="0029639d"/>
    <w:rPr>
      <w:rFonts w:ascii="Courier" w:hAnsi="Courier"/>
      <w:sz w:val="20"/>
      <w:szCs w:val="20"/>
    </w:rPr>
  </w:style>
  <w:style w:type="character" w:styleId="QuoteChar" w:customStyle="1">
    <w:name w:val="Quote Char"/>
    <w:basedOn w:val="DefaultParagraphFont"/>
    <w:link w:val="Quote"/>
    <w:uiPriority w:val="29"/>
    <w:qFormat/>
    <w:rsid w:val="00fc693f"/>
    <w:rPr>
      <w:i/>
      <w:iCs/>
      <w:color w:themeColor="text1" w:val="000000"/>
    </w:rPr>
  </w:style>
  <w:style w:type="character" w:styleId="Heading4Char" w:customStyle="1">
    <w:name w:val="Heading 4 Char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i/>
      <w:iCs/>
      <w:color w:themeColor="accent1" w:val="4F81BD"/>
    </w:rPr>
  </w:style>
  <w:style w:type="character" w:styleId="Heading5Char" w:customStyle="1">
    <w:name w:val="Heading 5 Char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accent1" w:themeShade="7f" w:val="243F60"/>
    </w:rPr>
  </w:style>
  <w:style w:type="character" w:styleId="Heading6Char" w:customStyle="1">
    <w:name w:val="Heading 6 Char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themeShade="7f" w:val="243F60"/>
    </w:rPr>
  </w:style>
  <w:style w:type="character" w:styleId="Heading7Char" w:customStyle="1">
    <w:name w:val="Heading 7 Char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</w:rPr>
  </w:style>
  <w:style w:type="character" w:styleId="Heading8Char" w:customStyle="1">
    <w:name w:val="Heading 8 Char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accent1" w:val="4F81BD"/>
      <w:sz w:val="20"/>
      <w:szCs w:val="20"/>
    </w:rPr>
  </w:style>
  <w:style w:type="character" w:styleId="Heading9Char" w:customStyle="1">
    <w:name w:val="Heading 9 Char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styleId="IntenseQuoteChar" w:customStyle="1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themeColor="accent1" w:val="4F81BD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themeColor="text1" w:themeTint="7f" w:val="808080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themeColor="accent1" w:val="4F81BD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themeColor="accent2" w:val="C0504D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themeColor="accent2"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Style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FreeSans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before="0" w:after="120"/>
    </w:pPr>
    <w:rPr/>
  </w:style>
  <w:style w:type="paragraph" w:styleId="List">
    <w:name w:val="List"/>
    <w:basedOn w:val="Normal"/>
    <w:uiPriority w:val="99"/>
    <w:unhideWhenUsed/>
    <w:rsid w:val="00aa1d8d"/>
    <w:pPr>
      <w:spacing w:before="0" w:after="200"/>
      <w:ind w:hanging="360" w:left="360"/>
      <w:contextualSpacing/>
    </w:pPr>
    <w:rPr/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Rule="auto" w:line="240"/>
    </w:pPr>
    <w:rPr>
      <w:b/>
      <w:bCs/>
      <w:color w:themeColor="accent1" w:val="4F81BD"/>
      <w:sz w:val="18"/>
      <w:szCs w:val="18"/>
    </w:rPr>
  </w:style>
  <w:style w:type="paragraph" w:styleId="Style6">
    <w:name w:val="Указатель"/>
    <w:basedOn w:val="Normal"/>
    <w:qFormat/>
    <w:pPr>
      <w:suppressLineNumbers/>
    </w:pPr>
    <w:rPr>
      <w:rFonts w:cs="Free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NoSpacing">
    <w:name w:val="No Spacing"/>
    <w:uiPriority w:val="1"/>
    <w:qFormat/>
    <w:rsid w:val="00fc693f"/>
    <w:pPr>
      <w:widowControl/>
      <w:bidi w:val="0"/>
      <w:spacing w:lineRule="auto" w:line="240" w:before="0" w:after="0"/>
      <w:jc w:val="left"/>
    </w:pPr>
    <w:rPr>
      <w:rFonts w:ascii="Cambria" w:hAnsi="Cambria" w:eastAsia="ＭＳ 明朝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lineRule="auto" w:line="240" w:before="0" w:after="300"/>
      <w:contextualSpacing/>
    </w:pPr>
    <w:rPr>
      <w:rFonts w:ascii="Calibri" w:hAnsi="Calibri" w:eastAsia="ＭＳ ゴシック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spacing w:before="0" w:after="200"/>
      <w:ind w:left="720"/>
      <w:contextualSpacing/>
    </w:pPr>
    <w:rPr/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lineRule="auto" w:line="480" w:before="0" w:after="120"/>
    </w:pPr>
    <w:rPr/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before="0"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spacing w:before="0" w:after="200"/>
      <w:ind w:hanging="360" w:left="720"/>
      <w:contextualSpacing/>
    </w:pPr>
    <w:rPr/>
  </w:style>
  <w:style w:type="paragraph" w:styleId="List3">
    <w:name w:val="List 3"/>
    <w:basedOn w:val="Normal"/>
    <w:uiPriority w:val="99"/>
    <w:unhideWhenUsed/>
    <w:qFormat/>
    <w:rsid w:val="00326f90"/>
    <w:pPr>
      <w:spacing w:before="0" w:after="200"/>
      <w:ind w:hanging="360" w:left="1080"/>
      <w:contextualSpacing/>
    </w:pPr>
    <w:rPr/>
  </w:style>
  <w:style w:type="paragraph" w:styleId="ListBullet">
    <w:name w:val="List Bullet"/>
    <w:basedOn w:val="Normal"/>
    <w:uiPriority w:val="99"/>
    <w:unhideWhenUsed/>
    <w:rsid w:val="00326f90"/>
    <w:pPr>
      <w:numPr>
        <w:ilvl w:val="0"/>
        <w:numId w:val="1"/>
      </w:numPr>
      <w:spacing w:before="0" w:after="200"/>
      <w:contextualSpacing/>
    </w:pPr>
    <w:rPr/>
  </w:style>
  <w:style w:type="paragraph" w:styleId="ListBullet2">
    <w:name w:val="List Bullet 2"/>
    <w:basedOn w:val="Normal"/>
    <w:uiPriority w:val="99"/>
    <w:unhideWhenUsed/>
    <w:rsid w:val="00326f90"/>
    <w:pPr>
      <w:numPr>
        <w:ilvl w:val="0"/>
        <w:numId w:val="2"/>
      </w:numPr>
      <w:spacing w:before="0" w:after="200"/>
      <w:contextualSpacing/>
    </w:pPr>
    <w:rPr/>
  </w:style>
  <w:style w:type="paragraph" w:styleId="ListBullet3">
    <w:name w:val="List Bullet 3"/>
    <w:basedOn w:val="Normal"/>
    <w:uiPriority w:val="99"/>
    <w:unhideWhenUsed/>
    <w:rsid w:val="00326f90"/>
    <w:pPr>
      <w:numPr>
        <w:ilvl w:val="0"/>
        <w:numId w:val="3"/>
      </w:numPr>
      <w:spacing w:before="0" w:after="200"/>
      <w:contextualSpacing/>
    </w:pPr>
    <w:rPr/>
  </w:style>
  <w:style w:type="paragraph" w:styleId="ListNumber">
    <w:name w:val="List Number"/>
    <w:basedOn w:val="Normal"/>
    <w:uiPriority w:val="99"/>
    <w:unhideWhenUsed/>
    <w:rsid w:val="00326f90"/>
    <w:pPr>
      <w:numPr>
        <w:ilvl w:val="0"/>
        <w:numId w:val="4"/>
      </w:numPr>
      <w:spacing w:before="0" w:after="200"/>
      <w:contextualSpacing/>
    </w:pPr>
    <w:rPr/>
  </w:style>
  <w:style w:type="paragraph" w:styleId="ListNumber2">
    <w:name w:val="List Number 2"/>
    <w:basedOn w:val="Normal"/>
    <w:uiPriority w:val="99"/>
    <w:unhideWhenUsed/>
    <w:rsid w:val="0029639d"/>
    <w:pPr>
      <w:numPr>
        <w:ilvl w:val="0"/>
        <w:numId w:val="5"/>
      </w:numPr>
      <w:spacing w:before="0" w:after="200"/>
      <w:contextualSpacing/>
    </w:pPr>
    <w:rPr/>
  </w:style>
  <w:style w:type="paragraph" w:styleId="ListNumber3">
    <w:name w:val="List Number 3"/>
    <w:basedOn w:val="Normal"/>
    <w:uiPriority w:val="99"/>
    <w:unhideWhenUsed/>
    <w:rsid w:val="0029639d"/>
    <w:pPr>
      <w:numPr>
        <w:ilvl w:val="0"/>
        <w:numId w:val="6"/>
      </w:numPr>
      <w:spacing w:before="0" w:after="200"/>
      <w:contextualSpacing/>
    </w:pPr>
    <w:rPr/>
  </w:style>
  <w:style w:type="paragraph" w:styleId="ListContinue">
    <w:name w:val="List Continue"/>
    <w:basedOn w:val="Normal"/>
    <w:uiPriority w:val="99"/>
    <w:unhideWhenUsed/>
    <w:rsid w:val="0029639d"/>
    <w:pPr>
      <w:spacing w:before="0" w:after="120"/>
      <w:ind w:left="360"/>
      <w:contextualSpacing/>
    </w:pPr>
    <w:rPr/>
  </w:style>
  <w:style w:type="paragraph" w:styleId="ListContinue2">
    <w:name w:val="List Continue 2"/>
    <w:basedOn w:val="Normal"/>
    <w:uiPriority w:val="99"/>
    <w:unhideWhenUsed/>
    <w:rsid w:val="0029639d"/>
    <w:pPr>
      <w:spacing w:before="0" w:after="120"/>
      <w:ind w:left="720"/>
      <w:contextualSpacing/>
    </w:pPr>
    <w:rPr/>
  </w:style>
  <w:style w:type="paragraph" w:styleId="ListContinue3">
    <w:name w:val="List Continue 3"/>
    <w:basedOn w:val="Normal"/>
    <w:uiPriority w:val="99"/>
    <w:unhideWhenUsed/>
    <w:rsid w:val="0029639d"/>
    <w:pPr>
      <w:spacing w:before="0" w:after="120"/>
      <w:ind w:left="1080"/>
      <w:contextualSpacing/>
    </w:pPr>
    <w:rPr/>
  </w:style>
  <w:style w:type="paragraph" w:styleId="macro">
    <w:name w:val="macro"/>
    <w:link w:val="MacroTextChar"/>
    <w:uiPriority w:val="99"/>
    <w:unhideWhenUsed/>
    <w:qFormat/>
    <w:rsid w:val="0029639d"/>
    <w:pPr>
      <w:widowControl/>
      <w:tabs>
        <w:tab w:val="clear" w:pos="720"/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  <w:bidi w:val="0"/>
      <w:spacing w:lineRule="auto" w:line="276" w:before="0" w:after="200"/>
      <w:jc w:val="left"/>
    </w:pPr>
    <w:rPr>
      <w:rFonts w:ascii="Courier" w:hAnsi="Courier" w:eastAsia="ＭＳ 明朝" w:cs="" w:cstheme="minorBidi" w:eastAsiaTheme="minorEastAsia"/>
      <w:color w:val="auto"/>
      <w:kern w:val="0"/>
      <w:sz w:val="20"/>
      <w:szCs w:val="20"/>
      <w:lang w:val="en-US" w:eastAsia="en-US" w:bidi="ar-SA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/>
    <w:rPr>
      <w:i/>
      <w:iCs/>
      <w:color w:themeColor="text1"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themeColor="accent1" w:val="4F81BD"/>
    </w:rPr>
  </w:style>
  <w:style w:type="paragraph" w:styleId="IndexHeading">
    <w:name w:val="Index Heading"/>
    <w:basedOn w:val="Style5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/>
  </w:style>
  <w:style w:type="numbering" w:styleId="Style7" w:default="1">
    <w:name w:val="Без списка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404040" w:themeColor="text1" w:sz="8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sz="6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7BA0CD" w:themeColor="accent1" w:sz="8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sz="6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CF7B79" w:themeColor="accent2" w:sz="8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sz="6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B3CC82" w:themeColor="accent3" w:sz="8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sz="6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9F8AB9" w:themeColor="accent4" w:sz="8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sz="6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78C0D4" w:themeColor="accent5" w:sz="8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sz="6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F9B074" w:themeColor="accent6" w:sz="8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sz="6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404040" w:themeColor="tex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BA0CD" w:themeColor="accen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CF7B79" w:themeColor="accent2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B3CC82" w:themeColor="accent3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9F8AB9" w:themeColor="accent4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8C0D4" w:themeColor="accent5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F9B074" w:themeColor="accent6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LibreOffice/24.2.7.2$Linux_X86_64 LibreOffice_project/420$Build-2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dc:language>ru-RU</dc:language>
  <cp:lastModifiedBy/>
  <cp:lastPrinted>2025-08-20T10:14:14Z</cp:lastPrinted>
  <dcterms:modified xsi:type="dcterms:W3CDTF">2025-08-20T10:14:17Z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